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03195658" name="019f368c-0d9f-7460-8e56-a83c7beb2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034124" name="019f368c-0d9f-7460-8e56-a83c7beb27c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55022922" name="019f36ad-6dab-776a-a353-0b070ebe7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444908" name="019f36ad-6dab-776a-a353-0b070ebe78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4965348" name="019f36b1-5f89-75b1-9dbf-056775f7f4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67505" name="019f36b1-5f89-75b1-9dbf-056775f7f42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535061" name="019f36c6-deb7-79e7-bd2d-d308f94b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168201" name="019f36c6-deb7-79e7-bd2d-d308f94bd52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8319658" name="019f36d9-2e8c-78c6-af3e-22001e2b4e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90847" name="019f36d9-2e8c-78c6-af3e-22001e2b4e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800151" name="019f36e3-5c2a-7c36-a893-c4a1a245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392752" name="019f36e3-5c2a-7c36-a893-c4a1a245686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12676818" name="019f36ea-dbb7-7932-8202-2e9dd7615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636351" name="019f36ea-dbb7-7932-8202-2e9dd761503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6598958" name="019f3706-9260-799d-aa56-45935355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06947" name="019f3706-9260-799d-aa56-45935355b79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57712650" name="019f371b-5ea7-7adb-ae69-bb7ed9919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909671" name="019f371b-5ea7-7adb-ae69-bb7ed99194f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32022074" name="019f371c-8d88-70f4-940a-a251f1980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372462" name="019f371c-8d88-70f4-940a-a251f1980dd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6420433" name="019f368c-d93f-7815-b04c-471ef1fb05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762788" name="019f368c-d93f-7815-b04c-471ef1fb053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865849" name="019f36ae-e926-7c67-9567-f056e5c9b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979752" name="019f36ae-e926-7c67-9567-f056e5c9b9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0263971" name="019f36c7-b1f2-7239-8bc2-adeb417b40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077956" name="019f36c7-b1f2-7239-8bc2-adeb417b400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3818578" name="019f36d9-c305-71f3-866d-ca6cf8609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969544" name="019f36d9-c305-71f3-866d-ca6cf860950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9251404" name="019f36e3-da7d-7e75-8317-355e3dba6c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182366" name="019f36e3-da7d-7e75-8317-355e3dba6cc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40689965" name="019f36eb-6b84-7905-bc23-1475eab809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716097" name="019f36eb-6b84-7905-bc23-1475eab8095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606942" name="019f3707-1e5d-7a93-b6c2-d5b8761888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128926" name="019f3707-1e5d-7a93-b6c2-d5b87618887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1946047" name="019f36c5-377c-7ecf-bc12-1500960d3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686076" name="019f36c5-377c-7ecf-bc12-1500960d386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350718" name="019f36d8-3b7d-7ada-af97-4da35efef7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55057" name="019f36d8-3b7d-7ada-af97-4da35efef74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Dreilagig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897251" name="019f36fd-faea-703f-a5e4-47cf6fec8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973328" name="019f36fd-faea-703f-a5e4-47cf6fec87b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1456344" name="019f371a-7722-7f63-a1cb-9e402583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705609" name="019f371a-7722-7f63-a1cb-9e40258339d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28367268" name="019f36c6-307e-76aa-b4be-d1b6b50e02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584417" name="019f36c6-307e-76aa-b4be-d1b6b50e027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50604787" name="019f36ab-eba6-7123-b5e4-482ec3a7bd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45677" name="019f36ab-eba6-7123-b5e4-482ec3a7bdb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862743" name="019f3709-6855-76f6-aab6-bfe698f3a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927442" name="019f3709-6855-76f6-aab6-bfe698f3a78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38764830" name="019f36a0-9103-7065-acee-13e7695ac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93185" name="019f36a0-9103-7065-acee-13e7695accf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8116965" name="019f36a7-6caa-7c3d-85f5-f9846dab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04200" name="019f36a7-6caa-7c3d-85f5-f9846dab48b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2805194" name="019f368d-d5d9-7344-ae8e-1554b27d5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23149" name="019f368d-d5d9-7344-ae8e-1554b27d5ee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Geschoss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7411879" name="019f369e-d16f-777f-8b42-41d9cccbc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332924" name="019f369e-d16f-777f-8b42-41d9cccbc8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2171506" name="019f36a8-e994-7960-bb80-272f948e6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239948" name="019f36a8-e994-7960-bb80-272f948e64ca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3504106" name="019f36ff-bca2-77e7-93b2-93cffd5b31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990876" name="019f36ff-bca2-77e7-93b2-93cffd5b310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Nach 1990 Erstellt!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Neuer Weg 10, 4114 Hofstetten-Flüh</w:t>
          </w:r>
        </w:p>
        <w:p>
          <w:pPr>
            <w:spacing w:before="0" w:after="0"/>
          </w:pPr>
          <w:r>
            <w:t>DN 1036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